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258 Jazz-Funk Дорослі Solo 2 Ліга</w:t>
      </w:r>
    </w:p>
    <w:p>
      <w:pPr>
        <w:pStyle w:val="Heading2"/>
      </w:pPr>
      <w:r>
        <w:t>1/8 Фіналу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Шаповалова Тетяна</w:t>
      </w:r>
    </w:p>
    <w:p>
      <w:pPr>
        <w:spacing w:before="0" w:after="0"/>
      </w:pPr>
      <w:r>
        <w:t>B - Альона Міщенко</w:t>
      </w:r>
    </w:p>
    <w:p>
      <w:pPr>
        <w:spacing w:before="0" w:after="0"/>
      </w:pPr>
      <w:r>
        <w:t>C - KATiA (Чернігів)</w:t>
      </w:r>
    </w:p>
    <w:p>
      <w:pPr>
        <w:spacing w:before="0" w:after="0"/>
      </w:pPr>
      <w:r>
        <w:t>D - Сидорцова Яна</w:t>
      </w:r>
    </w:p>
    <w:p>
      <w:pPr>
        <w:spacing w:before="0" w:after="0"/>
      </w:pPr>
      <w:r>
        <w:t>E - Дар`я Алексашина</w:t>
      </w:r>
    </w:p>
    <w:p>
      <w:pPr>
        <w:spacing w:after="120"/>
      </w:pPr>
    </w:p>
    <w:p>
      <w:r>
        <w:t>В наступне коло пройшли:</w:t>
      </w:r>
    </w:p>
    <w:p>
      <w:pPr>
        <w:pStyle w:val="ListBullet"/>
      </w:pPr>
      <w:r>
        <w:t>#319 Дар`я Максименко</w:t>
      </w:r>
    </w:p>
    <w:p>
      <w:pPr>
        <w:pStyle w:val="ListBullet"/>
      </w:pPr>
      <w:r>
        <w:t>#243 Артем Шабаль</w:t>
      </w:r>
    </w:p>
    <w:p>
      <w:pPr>
        <w:pStyle w:val="ListBullet"/>
      </w:pPr>
      <w:r>
        <w:t>#190 Сабрина Опалатенко</w:t>
      </w:r>
    </w:p>
    <w:p>
      <w:pPr>
        <w:pStyle w:val="ListBullet"/>
      </w:pPr>
      <w:r>
        <w:t>#167 Марія Швець</w:t>
      </w:r>
    </w:p>
    <w:p>
      <w:pPr>
        <w:pStyle w:val="ListBullet"/>
      </w:pPr>
      <w:r>
        <w:t>#162 Софія Худоконь</w:t>
      </w:r>
    </w:p>
    <w:p>
      <w:pPr>
        <w:pStyle w:val="ListBullet"/>
      </w:pPr>
      <w:r>
        <w:t>#145 Сабріна Разгон</w:t>
      </w:r>
    </w:p>
    <w:p>
      <w:pPr>
        <w:pStyle w:val="ListBullet"/>
      </w:pPr>
      <w:r>
        <w:t>#108 Маргарита Зінченко</w:t>
      </w:r>
    </w:p>
    <w:p>
      <w:pPr>
        <w:pStyle w:val="ListBullet"/>
      </w:pPr>
      <w:r>
        <w:t>#107 Анна Зізкун</w:t>
      </w:r>
    </w:p>
    <w:p>
      <w:pPr>
        <w:pStyle w:val="ListBullet"/>
      </w:pPr>
      <w:r>
        <w:t>#402 Софія Жедік</w:t>
      </w:r>
    </w:p>
    <w:p>
      <w:pPr>
        <w:pStyle w:val="ListBullet"/>
      </w:pPr>
      <w:r>
        <w:t>#299 Анастасія Грибова</w:t>
      </w:r>
    </w:p>
    <w:p>
      <w:pPr>
        <w:pStyle w:val="ListBullet"/>
      </w:pPr>
      <w:r>
        <w:t>#266 Александра Подгайная</w:t>
      </w:r>
    </w:p>
    <w:p>
      <w:pPr>
        <w:pStyle w:val="ListBullet"/>
      </w:pPr>
      <w:r>
        <w:t>#151 Марія Садова</w:t>
      </w:r>
    </w:p>
    <w:p>
      <w:pPr>
        <w:pStyle w:val="ListBullet"/>
      </w:pPr>
      <w:r>
        <w:t>#133 Поліна Мельник</w:t>
      </w:r>
    </w:p>
    <w:p>
      <w:pPr>
        <w:pStyle w:val="ListBullet"/>
      </w:pPr>
      <w:r>
        <w:t>#124 Анастасія Котенко</w:t>
      </w:r>
    </w:p>
    <w:p>
      <w:pPr>
        <w:pStyle w:val="ListBullet"/>
      </w:pPr>
      <w:r>
        <w:t>#116 Софія Ковальчук</w:t>
      </w:r>
    </w:p>
    <w:p>
      <w:pPr>
        <w:pStyle w:val="ListBullet"/>
      </w:pPr>
      <w:r>
        <w:t>#89 Вероніка Бондаренко</w:t>
      </w:r>
    </w:p>
    <w:p>
      <w:pPr>
        <w:pStyle w:val="ListBullet"/>
      </w:pPr>
      <w:r>
        <w:t>#394 Валерія Семенова</w:t>
      </w:r>
    </w:p>
    <w:p>
      <w:pPr>
        <w:pStyle w:val="ListBullet"/>
      </w:pPr>
      <w:r>
        <w:t>#392 Марія Полявка</w:t>
      </w:r>
    </w:p>
    <w:p>
      <w:pPr>
        <w:pStyle w:val="ListBullet"/>
      </w:pPr>
      <w:r>
        <w:t>#387 Кіра Бежан</w:t>
      </w:r>
    </w:p>
    <w:p>
      <w:pPr>
        <w:pStyle w:val="ListBullet"/>
      </w:pPr>
      <w:r>
        <w:t>#386 Діана Бєлоусова</w:t>
      </w:r>
    </w:p>
    <w:p>
      <w:pPr>
        <w:pStyle w:val="ListBullet"/>
      </w:pPr>
      <w:r>
        <w:t>#337 Вікторія Сидоренко</w:t>
      </w:r>
    </w:p>
    <w:p>
      <w:pPr>
        <w:pStyle w:val="ListBullet"/>
      </w:pPr>
      <w:r>
        <w:t>#314 Полина Корниенко</w:t>
      </w:r>
    </w:p>
    <w:p>
      <w:pPr>
        <w:pStyle w:val="ListBullet"/>
      </w:pPr>
      <w:r>
        <w:t>#157 Ксенія Токарь</w:t>
      </w:r>
    </w:p>
    <w:p>
      <w:pPr>
        <w:pStyle w:val="ListBullet"/>
      </w:pPr>
      <w:r>
        <w:t>#152 Марина Самбор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319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243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190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167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162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145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108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107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402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299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266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151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133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124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116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89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394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392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387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386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337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314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157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152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29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332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189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104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94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47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265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389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339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336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242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169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161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154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55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283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278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262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232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52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</w:tbl>
    <w:p/>
    <w:p>
      <w:pPr>
        <w:pStyle w:val="Heading2"/>
      </w:pPr>
      <w:r>
        <w:t>Чвертьфінал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Шаповалова Тетяна</w:t>
      </w:r>
    </w:p>
    <w:p>
      <w:pPr>
        <w:spacing w:before="0" w:after="0"/>
      </w:pPr>
      <w:r>
        <w:t>B - Альона Міщенко</w:t>
      </w:r>
    </w:p>
    <w:p>
      <w:pPr>
        <w:spacing w:before="0" w:after="0"/>
      </w:pPr>
      <w:r>
        <w:t>C - KATiA (Чернігів)</w:t>
      </w:r>
    </w:p>
    <w:p>
      <w:pPr>
        <w:spacing w:before="0" w:after="0"/>
      </w:pPr>
      <w:r>
        <w:t>D - Сидорцова Яна</w:t>
      </w:r>
    </w:p>
    <w:p>
      <w:pPr>
        <w:spacing w:before="0" w:after="0"/>
      </w:pPr>
      <w:r>
        <w:t>E - Дар`я Алексашина</w:t>
      </w:r>
    </w:p>
    <w:p>
      <w:pPr>
        <w:spacing w:after="120"/>
      </w:pPr>
    </w:p>
    <w:p>
      <w:r>
        <w:t>В наступне коло пройшли:</w:t>
      </w:r>
    </w:p>
    <w:p>
      <w:pPr>
        <w:pStyle w:val="ListBullet"/>
      </w:pPr>
      <w:r>
        <w:t>#243 Артем Шабаль</w:t>
      </w:r>
    </w:p>
    <w:p>
      <w:pPr>
        <w:pStyle w:val="ListBullet"/>
      </w:pPr>
      <w:r>
        <w:t>#319 Дар`я Максименко</w:t>
      </w:r>
    </w:p>
    <w:p>
      <w:pPr>
        <w:pStyle w:val="ListBullet"/>
      </w:pPr>
      <w:r>
        <w:t>#190 Сабрина Опалатенко</w:t>
      </w:r>
    </w:p>
    <w:p>
      <w:pPr>
        <w:pStyle w:val="ListBullet"/>
      </w:pPr>
      <w:r>
        <w:t>#167 Марія Швець</w:t>
      </w:r>
    </w:p>
    <w:p>
      <w:pPr>
        <w:pStyle w:val="ListBullet"/>
      </w:pPr>
      <w:r>
        <w:t>#145 Сабріна Разгон</w:t>
      </w:r>
    </w:p>
    <w:p>
      <w:pPr>
        <w:pStyle w:val="ListBullet"/>
      </w:pPr>
      <w:r>
        <w:t>#133 Поліна Мельник</w:t>
      </w:r>
    </w:p>
    <w:p>
      <w:pPr>
        <w:pStyle w:val="ListBullet"/>
      </w:pPr>
      <w:r>
        <w:t>#124 Анастасія Котенко</w:t>
      </w:r>
    </w:p>
    <w:p>
      <w:pPr>
        <w:pStyle w:val="ListBullet"/>
      </w:pPr>
      <w:r>
        <w:t>#107 Анна Зізкун</w:t>
      </w:r>
    </w:p>
    <w:p>
      <w:pPr>
        <w:pStyle w:val="ListBullet"/>
      </w:pPr>
      <w:r>
        <w:t>#314 Полина Корниенко</w:t>
      </w:r>
    </w:p>
    <w:p>
      <w:pPr>
        <w:pStyle w:val="ListBullet"/>
      </w:pPr>
      <w:r>
        <w:t>#108 Маргарита Зінченко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243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319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190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167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145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133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124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107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314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108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394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392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299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266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162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157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151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116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89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387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337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152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402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386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</w:tbl>
    <w:p/>
    <w:p>
      <w:pPr>
        <w:pStyle w:val="Heading2"/>
      </w:pPr>
      <w:r>
        <w:t>Півфінал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Шаповалова Тетяна</w:t>
      </w:r>
    </w:p>
    <w:p>
      <w:pPr>
        <w:spacing w:before="0" w:after="0"/>
      </w:pPr>
      <w:r>
        <w:t>B - Альона Міщенко</w:t>
      </w:r>
    </w:p>
    <w:p>
      <w:pPr>
        <w:spacing w:before="0" w:after="0"/>
      </w:pPr>
      <w:r>
        <w:t>C - KATiA (Чернігів)</w:t>
      </w:r>
    </w:p>
    <w:p>
      <w:pPr>
        <w:spacing w:before="0" w:after="0"/>
      </w:pPr>
      <w:r>
        <w:t>D - Сидорцова Яна</w:t>
      </w:r>
    </w:p>
    <w:p>
      <w:pPr>
        <w:spacing w:before="0" w:after="0"/>
      </w:pPr>
      <w:r>
        <w:t>E - Дар`я Алексашина</w:t>
      </w:r>
    </w:p>
    <w:p>
      <w:pPr>
        <w:spacing w:after="120"/>
      </w:pPr>
    </w:p>
    <w:p>
      <w:r>
        <w:t>В наступне коло пройшли:</w:t>
      </w:r>
    </w:p>
    <w:p>
      <w:pPr>
        <w:pStyle w:val="ListBullet"/>
      </w:pPr>
      <w:r>
        <w:t>#319 Дар`я Максименко</w:t>
      </w:r>
    </w:p>
    <w:p>
      <w:pPr>
        <w:pStyle w:val="ListBullet"/>
      </w:pPr>
      <w:r>
        <w:t>#243 Артем Шабаль</w:t>
      </w:r>
    </w:p>
    <w:p>
      <w:pPr>
        <w:pStyle w:val="ListBullet"/>
      </w:pPr>
      <w:r>
        <w:t>#190 Сабрина Опалатенко</w:t>
      </w:r>
    </w:p>
    <w:p>
      <w:pPr>
        <w:pStyle w:val="ListBullet"/>
      </w:pPr>
      <w:r>
        <w:t>#145 Сабріна Разгон</w:t>
      </w:r>
    </w:p>
    <w:p>
      <w:pPr>
        <w:pStyle w:val="ListBullet"/>
      </w:pPr>
      <w:r>
        <w:t>#314 Полина Корниенко</w:t>
      </w:r>
    </w:p>
    <w:p>
      <w:pPr>
        <w:pStyle w:val="ListBullet"/>
      </w:pPr>
      <w:r>
        <w:t>#167 Марія Швець</w:t>
      </w:r>
    </w:p>
    <w:p>
      <w:pPr>
        <w:pStyle w:val="ListBullet"/>
      </w:pPr>
      <w:r>
        <w:t>#133 Поліна Мельник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319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243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190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145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314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167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133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124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107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108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/>
        </w:tc>
      </w:tr>
    </w:tbl>
    <w:p/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Шаповалова Тетяна</w:t>
      </w:r>
    </w:p>
    <w:p>
      <w:pPr>
        <w:spacing w:before="0" w:after="0"/>
      </w:pPr>
      <w:r>
        <w:t>B - Альона Міщенко</w:t>
      </w:r>
    </w:p>
    <w:p>
      <w:pPr>
        <w:spacing w:before="0" w:after="0"/>
      </w:pPr>
      <w:r>
        <w:t>C - KATiA (Чернігів)</w:t>
      </w:r>
    </w:p>
    <w:p>
      <w:pPr>
        <w:spacing w:before="0" w:after="0"/>
      </w:pPr>
      <w:r>
        <w:t>D - Сидорцова Яна</w:t>
      </w:r>
    </w:p>
    <w:p>
      <w:pPr>
        <w:spacing w:before="0" w:after="0"/>
      </w:pPr>
      <w:r>
        <w:t>E - Дар`я Алексашина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#133 Поліна Мельник - 1 місце</w:t>
      </w:r>
    </w:p>
    <w:p>
      <w:pPr>
        <w:pStyle w:val="ListNumber"/>
      </w:pPr>
      <w:r>
        <w:t>#145 Сабріна Разгон - 2 місце</w:t>
      </w:r>
    </w:p>
    <w:p>
      <w:pPr>
        <w:pStyle w:val="ListNumber"/>
      </w:pPr>
      <w:r>
        <w:t>#190 Сабрина Опалатенко - 3 місце</w:t>
      </w:r>
    </w:p>
    <w:p>
      <w:pPr>
        <w:pStyle w:val="ListNumber"/>
      </w:pPr>
      <w:r>
        <w:t>#243 Артем Шабаль - 4 місце</w:t>
      </w:r>
    </w:p>
    <w:p>
      <w:pPr>
        <w:pStyle w:val="ListNumber"/>
      </w:pPr>
      <w:r>
        <w:t>#319 Дар`я Максименко - 5 місце</w:t>
      </w:r>
    </w:p>
    <w:p>
      <w:pPr>
        <w:pStyle w:val="ListNumber"/>
      </w:pPr>
      <w:r>
        <w:t>#314 Полина Корниенко - 6 місце</w:t>
      </w:r>
    </w:p>
    <w:p>
      <w:pPr>
        <w:pStyle w:val="ListNumber"/>
      </w:pPr>
      <w:r>
        <w:t>#167 Марія Швець - 7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133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145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190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243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319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314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167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7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